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Decke/Wand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0445370" name="019e1bfc-5d82-7f92-804f-c6c2a8c8b0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641907" name="019e1bfc-5d82-7f92-804f-c6c2a8c8b0f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Decke/Wand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0614742" name="019e1bfe-72dd-748d-bd94-c86512e534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913629" name="019e1bfe-72dd-748d-bd94-c86512e5342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2047378" name="019e1bfd-1706-7f49-a52f-c22f0c227d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443450" name="019e1bfd-1706-7f49-a52f-c22f0c227de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7409996" name="019e1bff-0fc2-70bd-96b9-a94d2ff6b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314358" name="019e1bff-0fc2-70bd-96b9-a94d2ff6b85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3491445" name="019e1bfd-ca93-795e-b588-259a22a6f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718272" name="019e1bfd-ca93-795e-b588-259a22a6f15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1129827" name="019e1c3d-7499-7c5c-90d8-1fffdbc73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87265" name="019e1c3d-7499-7c5c-90d8-1fffdbc734b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5963672" name="019e1bff-6f66-7eb5-b948-583d5c097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179451" name="019e1bff-6f66-7eb5-b948-583d5c0977a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8502822" name="019e1bf8-ad70-7d76-811b-c66b0021d7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56730" name="019e1bf8-ad70-7d76-811b-c66b0021d73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1209586" name="019e1c21-8742-78a2-87e8-e4fb279288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267198" name="019e1c21-8742-78a2-87e8-e4fb2792886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6433589" name="019e1c42-ef2a-7505-bfe4-078ab95fb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531574" name="019e1c42-ef2a-7505-bfe4-078ab95fbb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7137479" name="019e1c55-90d7-79a8-bbe1-4c76b7fd01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576831" name="019e1c55-90d7-79a8-bbe1-4c76b7fd01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0519386" name="019e1c22-3d70-752d-becc-0f0294c21f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909946" name="019e1c22-3d70-752d-becc-0f0294c21f5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Radiatorennischen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Radiatorennischen </w:t>
            </w:r>
          </w:p>
        </w:tc>
        <w:tc>
          <w:p>
            <w:pPr>
              <w:spacing w:before="0" w:after="0" w:line="240" w:lineRule="auto"/>
            </w:pPr>
            <w:r>
              <w:t>Korkisolation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3265619" name="019e1c30-fc95-7602-83ab-040e2a35e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265715" name="019e1c30-fc95-7602-83ab-040e2a35e75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Esszimmer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2192457" name="019e1c32-6e94-78bd-aab9-f186be9ae4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648774" name="019e1c32-6e94-78bd-aab9-f186be9ae42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Türen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63087" name="019e1c3f-69ed-73e1-8be8-192faccd6b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346006" name="019e1c3f-69ed-73e1-8be8-192faccd6b7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Wasserleitung</w:t>
            </w:r>
          </w:p>
        </w:tc>
        <w:tc>
          <w:p>
            <w:pPr>
              <w:spacing w:before="0" w:after="0" w:line="240" w:lineRule="auto"/>
            </w:pPr>
            <w:r>
              <w:t>Rohrisolation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8199928" name="019e1c40-e5e6-7940-8274-496f4773a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788527" name="019e1c40-e5e6-7940-8274-496f4773ab8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2734626" name="019e1c44-4b2f-7add-9c94-fa55d874f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161479" name="019e1c44-4b2f-7add-9c94-fa55d874f11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5861913" name="019e1c46-0196-7ce2-9e3d-49806a1c3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114346" name="019e1c46-0196-7ce2-9e3d-49806a1c339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Rauchabzug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5800551" name="019e1c43-b074-756c-abfe-f74960375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957263" name="019e1c43-b074-756c-abfe-f74960375c3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4256433" name="019e1c51-bcc4-704a-8580-e7f44f04c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829219" name="019e1c51-bcc4-704a-8580-e7f44f04c10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7051799" name="019e1c58-2790-707b-97cb-1de8aa64f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446914" name="019e1c58-2790-707b-97cb-1de8aa64fcc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7280854" name="019e1bf7-f905-7eae-b651-097931a75c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259885" name="019e1bf7-f905-7eae-b651-097931a75c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Rigiweg 2, 8855 Wangen, Schweiz</w:t>
          </w:r>
        </w:p>
        <w:p>
          <w:pPr>
            <w:spacing w:before="0" w:after="0"/>
          </w:pPr>
          <w:r>
            <w:t>909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